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D46" w:rsidRPr="00C22D46" w:rsidRDefault="006D622A" w:rsidP="006D622A">
      <w:pPr>
        <w:widowControl w:val="0"/>
        <w:tabs>
          <w:tab w:val="left" w:pos="1109"/>
        </w:tabs>
        <w:spacing w:after="0" w:line="288" w:lineRule="exact"/>
        <w:jc w:val="both"/>
        <w:rPr>
          <w:rFonts w:ascii="Times New Roman" w:eastAsia="Arial Unicode MS" w:hAnsi="Times New Roman"/>
          <w:sz w:val="24"/>
          <w:szCs w:val="24"/>
        </w:rPr>
      </w:pPr>
      <w:bookmarkStart w:id="0" w:name="_page_9_0"/>
      <w:r>
        <w:rPr>
          <w:noProof/>
        </w:rPr>
        <w:drawing>
          <wp:anchor distT="0" distB="0" distL="114300" distR="114300" simplePos="0" relativeHeight="251659264" behindDoc="1" locked="0" layoutInCell="0" allowOverlap="1" wp14:anchorId="2D4DDEDC" wp14:editId="1F6B682E">
            <wp:simplePos x="0" y="0"/>
            <wp:positionH relativeFrom="page">
              <wp:posOffset>500325</wp:posOffset>
            </wp:positionH>
            <wp:positionV relativeFrom="page">
              <wp:posOffset>633868</wp:posOffset>
            </wp:positionV>
            <wp:extent cx="6007230" cy="9303027"/>
            <wp:effectExtent l="0" t="0" r="0" b="0"/>
            <wp:wrapNone/>
            <wp:docPr id="5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6007230" cy="9303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C22D46" w:rsidRPr="00C22D46">
        <w:rPr>
          <w:rFonts w:ascii="Times New Roman" w:eastAsia="Arial Unicode MS" w:hAnsi="Times New Roman"/>
          <w:sz w:val="24"/>
          <w:szCs w:val="24"/>
        </w:rPr>
        <w:br w:type="page"/>
      </w:r>
    </w:p>
    <w:p w:rsidR="00C22D46" w:rsidRPr="006D622A" w:rsidRDefault="00C22D46" w:rsidP="006D622A">
      <w:pPr>
        <w:pStyle w:val="a3"/>
        <w:keepNext/>
        <w:keepLines/>
        <w:widowControl w:val="0"/>
        <w:numPr>
          <w:ilvl w:val="0"/>
          <w:numId w:val="46"/>
        </w:numPr>
        <w:tabs>
          <w:tab w:val="left" w:pos="1083"/>
        </w:tabs>
        <w:spacing w:after="0" w:line="240" w:lineRule="exact"/>
        <w:jc w:val="both"/>
        <w:outlineLvl w:val="0"/>
        <w:rPr>
          <w:rFonts w:ascii="Times New Roman" w:eastAsia="Arial Unicode MS" w:hAnsi="Times New Roman"/>
          <w:b/>
          <w:bCs/>
          <w:sz w:val="24"/>
          <w:szCs w:val="24"/>
        </w:rPr>
      </w:pPr>
      <w:bookmarkStart w:id="1" w:name="bookmark2"/>
      <w:r w:rsidRPr="006D622A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lastRenderedPageBreak/>
        <w:t>Информационная структура сайта ОУ</w:t>
      </w:r>
      <w:bookmarkEnd w:id="1"/>
    </w:p>
    <w:p w:rsidR="00C22D46" w:rsidRPr="006D622A" w:rsidRDefault="00C22D46" w:rsidP="006D622A">
      <w:pPr>
        <w:pStyle w:val="a3"/>
        <w:widowControl w:val="0"/>
        <w:numPr>
          <w:ilvl w:val="1"/>
          <w:numId w:val="46"/>
        </w:numPr>
        <w:tabs>
          <w:tab w:val="left" w:pos="1112"/>
        </w:tabs>
        <w:spacing w:after="0" w:line="269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6D622A">
        <w:rPr>
          <w:rFonts w:ascii="Times New Roman" w:eastAsia="Arial Unicode MS" w:hAnsi="Times New Roman"/>
          <w:color w:val="000000"/>
          <w:sz w:val="24"/>
          <w:szCs w:val="24"/>
        </w:rPr>
        <w:t>Информационный ресурс сайта ОУ формируется из общественно-значимой информации для всех участников образовательного процесса, деловых партнеров и всех прочих заинтересованных лиц, в соответствии с уставной деятельностью ОУ.</w:t>
      </w:r>
    </w:p>
    <w:p w:rsidR="00C22D46" w:rsidRPr="006D622A" w:rsidRDefault="00C22D46" w:rsidP="006D622A">
      <w:pPr>
        <w:pStyle w:val="a3"/>
        <w:widowControl w:val="0"/>
        <w:numPr>
          <w:ilvl w:val="1"/>
          <w:numId w:val="46"/>
        </w:numPr>
        <w:tabs>
          <w:tab w:val="left" w:pos="1117"/>
        </w:tabs>
        <w:spacing w:after="0" w:line="245" w:lineRule="exact"/>
        <w:jc w:val="both"/>
        <w:rPr>
          <w:rFonts w:ascii="Times New Roman" w:eastAsia="Arial Unicode MS" w:hAnsi="Times New Roman"/>
          <w:sz w:val="24"/>
          <w:szCs w:val="24"/>
        </w:rPr>
      </w:pPr>
      <w:bookmarkStart w:id="2" w:name="_GoBack"/>
      <w:bookmarkEnd w:id="2"/>
      <w:r w:rsidRPr="006D622A">
        <w:rPr>
          <w:rFonts w:ascii="Times New Roman" w:eastAsia="Arial Unicode MS" w:hAnsi="Times New Roman"/>
          <w:color w:val="000000"/>
          <w:sz w:val="24"/>
          <w:szCs w:val="24"/>
        </w:rPr>
        <w:t>Информационный ресурс сайта ОУ является открытым и общедоступным. Информация на сайте излагается общеупотребительными словами, понятными широкой аудитории.</w:t>
      </w:r>
    </w:p>
    <w:p w:rsidR="00C22D46" w:rsidRPr="00C22D46" w:rsidRDefault="00C22D46" w:rsidP="006D622A">
      <w:pPr>
        <w:widowControl w:val="0"/>
        <w:numPr>
          <w:ilvl w:val="1"/>
          <w:numId w:val="46"/>
        </w:numPr>
        <w:tabs>
          <w:tab w:val="left" w:pos="1117"/>
        </w:tabs>
        <w:spacing w:after="255" w:line="259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Сайт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является структурным компонентом единого информационного пространства системы образования Сабинского муниципального района Республики Татарстан, связанным гиперссылками с другими информационными ресурсами образовательного пространства региона.</w:t>
      </w:r>
    </w:p>
    <w:p w:rsidR="00C22D46" w:rsidRPr="00C22D46" w:rsidRDefault="00C22D46" w:rsidP="006D622A">
      <w:pPr>
        <w:widowControl w:val="0"/>
        <w:numPr>
          <w:ilvl w:val="1"/>
          <w:numId w:val="46"/>
        </w:numPr>
        <w:tabs>
          <w:tab w:val="left" w:pos="53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Ин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формация, размещаемая на сайте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ОУ, не должна: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нарушать авторское право;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содержать ненормативную лексику;</w:t>
      </w:r>
    </w:p>
    <w:p w:rsidR="00C22D46" w:rsidRDefault="00C22D46" w:rsidP="00C22D46">
      <w:pPr>
        <w:widowControl w:val="0"/>
        <w:spacing w:after="0" w:line="264" w:lineRule="exact"/>
        <w:rPr>
          <w:rFonts w:ascii="Times New Roman" w:eastAsia="Arial Unicode MS" w:hAnsi="Times New Roman"/>
          <w:color w:val="000000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-       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унижать честь, достоинство и деловую репутацию физических и юридических лиц; содержать государственную, коммерческую или иную, специально охраняемую тайну; </w:t>
      </w:r>
    </w:p>
    <w:p w:rsidR="00C22D46" w:rsidRPr="00C22D46" w:rsidRDefault="00C22D46" w:rsidP="00C22D46">
      <w:pPr>
        <w:widowControl w:val="0"/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-       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содержать информационные материалы, которые содержат призывы к насилию и насильственному изменению основ конституционного строя, разжигающие социальную, расовую, межнациональную и религиозную рознь, пропаганду наркомании, экстремистских религиозных и политических идей;</w:t>
      </w:r>
    </w:p>
    <w:p w:rsidR="00C22D46" w:rsidRPr="00C22D46" w:rsidRDefault="00C22D46" w:rsidP="00C22D46">
      <w:pPr>
        <w:widowControl w:val="0"/>
        <w:spacing w:after="0" w:line="216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-       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содержать материалы, запрещенные к опубликованию законодательством Российской Федерации;</w:t>
      </w:r>
    </w:p>
    <w:p w:rsidR="00C22D46" w:rsidRPr="00C22D46" w:rsidRDefault="00C22D46" w:rsidP="00C22D46">
      <w:pPr>
        <w:widowControl w:val="0"/>
        <w:spacing w:after="0" w:line="264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-      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противоречить профессиональной этике в педагогической деятельности.</w:t>
      </w:r>
    </w:p>
    <w:p w:rsidR="00C22D46" w:rsidRPr="00C22D46" w:rsidRDefault="00C22D46" w:rsidP="006D622A">
      <w:pPr>
        <w:widowControl w:val="0"/>
        <w:numPr>
          <w:ilvl w:val="1"/>
          <w:numId w:val="46"/>
        </w:numPr>
        <w:tabs>
          <w:tab w:val="left" w:pos="546"/>
        </w:tabs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Размещение информации рекламно-коммерческого характера допускается только по согласованию с 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директором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ОУ. Условия размещения такой информации регламентируются Федеральным законом от 13 марта 2006 года № 38-ФЗ «О рекламе» и специальными договорами.</w:t>
      </w:r>
    </w:p>
    <w:p w:rsidR="00C22D46" w:rsidRPr="00C22D46" w:rsidRDefault="00C22D46" w:rsidP="00C22D46">
      <w:pPr>
        <w:widowControl w:val="0"/>
        <w:spacing w:after="0" w:line="259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>2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.6. Примерная 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информационная структура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определяется в соответствии с задачами реализации государственной политики в сфере образования.</w:t>
      </w:r>
    </w:p>
    <w:p w:rsidR="00C22D46" w:rsidRPr="00C22D46" w:rsidRDefault="00C22D46" w:rsidP="00C22D46">
      <w:pPr>
        <w:widowControl w:val="0"/>
        <w:tabs>
          <w:tab w:val="left" w:pos="778"/>
        </w:tabs>
        <w:spacing w:after="0" w:line="254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>2.7.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Информационные материалы инвариантного блока являются обязательными </w:t>
      </w:r>
      <w:proofErr w:type="gramStart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к</w:t>
      </w:r>
      <w:proofErr w:type="gramEnd"/>
    </w:p>
    <w:p w:rsidR="00C22D46" w:rsidRPr="00C22D46" w:rsidRDefault="00C22D46" w:rsidP="00C22D46">
      <w:pPr>
        <w:widowControl w:val="0"/>
        <w:spacing w:after="0" w:line="25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р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азмещению на официальном сайте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в соответствии с пунктом 4 статьи 32 Закона Российской Федерации «Об образовании» (с последующими изменениями) и должны содержать:</w:t>
      </w:r>
    </w:p>
    <w:p w:rsidR="00C22D46" w:rsidRPr="00C22D46" w:rsidRDefault="00C22D46" w:rsidP="00C22D46">
      <w:pPr>
        <w:widowControl w:val="0"/>
        <w:spacing w:after="0" w:line="278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1)сведения: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78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о дате создания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78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о структуре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 реализуемых основных и дополнительных образовательных программах;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об образовательных стандартах;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3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 персональном составе педагогических работников с указанием уровня образования и</w:t>
      </w:r>
    </w:p>
    <w:p w:rsidR="00C22D46" w:rsidRPr="00C22D46" w:rsidRDefault="00C22D46" w:rsidP="00C22D46">
      <w:pPr>
        <w:widowControl w:val="0"/>
        <w:tabs>
          <w:tab w:val="left" w:pos="3082"/>
        </w:tabs>
        <w:spacing w:after="0" w:line="23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квалификации;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ab/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532"/>
        </w:tabs>
        <w:spacing w:after="0" w:line="230" w:lineRule="exact"/>
        <w:ind w:right="500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 материально-техническом обеспечении и об оснащенности образовательного процесса;</w:t>
      </w:r>
    </w:p>
    <w:p w:rsidR="00C22D46" w:rsidRPr="00C22D46" w:rsidRDefault="00C22D46" w:rsidP="00C22D46">
      <w:pPr>
        <w:widowControl w:val="0"/>
        <w:tabs>
          <w:tab w:val="left" w:pos="778"/>
        </w:tabs>
        <w:spacing w:after="0" w:line="230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-      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документы, </w:t>
      </w:r>
      <w:proofErr w:type="gramStart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подтверждающего</w:t>
      </w:r>
      <w:proofErr w:type="gramEnd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 наличие лицензии на осуществление образовательной деятельности (с приложениями);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26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отчет о результатах </w:t>
      </w:r>
      <w:proofErr w:type="spellStart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самообследования</w:t>
      </w:r>
      <w:proofErr w:type="spellEnd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;</w:t>
      </w:r>
    </w:p>
    <w:p w:rsidR="00C22D46" w:rsidRPr="00C22D46" w:rsidRDefault="00C22D46" w:rsidP="00C22D46">
      <w:pPr>
        <w:widowControl w:val="0"/>
        <w:numPr>
          <w:ilvl w:val="0"/>
          <w:numId w:val="42"/>
        </w:numPr>
        <w:tabs>
          <w:tab w:val="left" w:pos="995"/>
        </w:tabs>
        <w:spacing w:after="0" w:line="235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Информационное наполнение сайта осуществляется по мере необходимости и указания </w:t>
      </w:r>
      <w:r>
        <w:rPr>
          <w:rFonts w:ascii="Times New Roman" w:eastAsia="Arial Unicode MS" w:hAnsi="Times New Roman"/>
          <w:color w:val="000000"/>
          <w:sz w:val="24"/>
          <w:szCs w:val="24"/>
        </w:rPr>
        <w:t>директора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;</w:t>
      </w:r>
    </w:p>
    <w:p w:rsidR="00C22D46" w:rsidRPr="00C22D46" w:rsidRDefault="00C22D46" w:rsidP="00C22D46">
      <w:pPr>
        <w:widowControl w:val="0"/>
        <w:numPr>
          <w:ilvl w:val="0"/>
          <w:numId w:val="42"/>
        </w:numPr>
        <w:tabs>
          <w:tab w:val="left" w:pos="995"/>
        </w:tabs>
        <w:spacing w:after="252" w:line="25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Органы управления образованием могут вносить рекомендации по содержанию, характеристикам д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изайна и сервисных услуг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ОУ.</w:t>
      </w:r>
    </w:p>
    <w:p w:rsidR="00C22D46" w:rsidRPr="00C22D46" w:rsidRDefault="00C22D46" w:rsidP="006D622A">
      <w:pPr>
        <w:keepNext/>
        <w:keepLines/>
        <w:widowControl w:val="0"/>
        <w:numPr>
          <w:ilvl w:val="0"/>
          <w:numId w:val="46"/>
        </w:numPr>
        <w:tabs>
          <w:tab w:val="left" w:pos="363"/>
        </w:tabs>
        <w:spacing w:after="0" w:line="240" w:lineRule="exact"/>
        <w:jc w:val="both"/>
        <w:outlineLvl w:val="0"/>
        <w:rPr>
          <w:rFonts w:ascii="Times New Roman" w:eastAsia="Arial Unicode MS" w:hAnsi="Times New Roman"/>
          <w:b/>
          <w:bCs/>
          <w:sz w:val="24"/>
          <w:szCs w:val="24"/>
        </w:rPr>
      </w:pPr>
      <w:bookmarkStart w:id="3" w:name="bookmark3"/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 xml:space="preserve">Порядок размещения и </w:t>
      </w:r>
      <w:r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 xml:space="preserve">обновления информации на сайте </w:t>
      </w:r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>ОУ</w:t>
      </w:r>
      <w:bookmarkEnd w:id="3"/>
    </w:p>
    <w:p w:rsidR="00C22D46" w:rsidRPr="00C22D46" w:rsidRDefault="00C22D46" w:rsidP="00C22D46">
      <w:pPr>
        <w:widowControl w:val="0"/>
        <w:tabs>
          <w:tab w:val="left" w:pos="778"/>
        </w:tabs>
        <w:spacing w:after="0" w:line="230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mallCaps/>
          <w:color w:val="000000"/>
          <w:sz w:val="24"/>
          <w:szCs w:val="24"/>
          <w:lang w:eastAsia="en-US"/>
        </w:rPr>
        <w:t>3</w:t>
      </w:r>
      <w:r w:rsidRPr="00C22D46">
        <w:rPr>
          <w:rFonts w:ascii="Times New Roman" w:eastAsia="Arial Unicode MS" w:hAnsi="Times New Roman"/>
          <w:smallCaps/>
          <w:color w:val="000000"/>
          <w:sz w:val="24"/>
          <w:szCs w:val="24"/>
          <w:lang w:eastAsia="en-US"/>
        </w:rPr>
        <w:t>.</w:t>
      </w:r>
      <w:r w:rsidRPr="00C22D46">
        <w:rPr>
          <w:rFonts w:ascii="Times New Roman" w:eastAsia="Arial Unicode MS" w:hAnsi="Times New Roman"/>
          <w:color w:val="000000"/>
          <w:sz w:val="24"/>
          <w:szCs w:val="24"/>
          <w:lang w:eastAsia="en-US"/>
        </w:rPr>
        <w:t xml:space="preserve"> </w:t>
      </w:r>
      <w:r>
        <w:rPr>
          <w:rFonts w:ascii="Times New Roman" w:eastAsia="Arial Unicode MS" w:hAnsi="Times New Roman"/>
          <w:color w:val="000000"/>
          <w:sz w:val="24"/>
          <w:szCs w:val="24"/>
        </w:rPr>
        <w:t>1.</w:t>
      </w:r>
      <w:r>
        <w:rPr>
          <w:rFonts w:ascii="Times New Roman" w:eastAsia="Arial Unicode MS" w:hAnsi="Times New Roman"/>
          <w:color w:val="000000"/>
          <w:sz w:val="24"/>
          <w:szCs w:val="24"/>
        </w:rPr>
        <w:tab/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обеспечивает координацию работ по информационному наполнению и</w:t>
      </w:r>
    </w:p>
    <w:p w:rsidR="00C22D46" w:rsidRPr="00C22D46" w:rsidRDefault="00C22D46" w:rsidP="00C22D46">
      <w:pPr>
        <w:widowControl w:val="0"/>
        <w:spacing w:after="0" w:line="23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обновлению сайта.</w:t>
      </w:r>
    </w:p>
    <w:p w:rsidR="00C22D46" w:rsidRPr="00C22D46" w:rsidRDefault="00C22D46" w:rsidP="00C22D46">
      <w:pPr>
        <w:widowControl w:val="0"/>
        <w:spacing w:after="0" w:line="240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3.2.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самостоятельно или по договору с третьей стороной обеспечивает: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постоянную поддержку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в работоспособном состоянии;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5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взаимодействие с внешними информационно-телекоммуникационными сетями, сетью Интернет;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79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резервное копир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ование данных и настроек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59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разграничение доступа персонала и пользователей к ресурсам сайта и правам на изменение информации;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размещение материалов на сайте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соблюдение авторских прав при использовании программного обеспечения, применяемого при создании и функционировании сайта.</w:t>
      </w:r>
    </w:p>
    <w:p w:rsidR="00C22D46" w:rsidRPr="00C22D46" w:rsidRDefault="00C22D46" w:rsidP="00C22D46">
      <w:pPr>
        <w:widowControl w:val="0"/>
        <w:spacing w:after="222" w:line="317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Информация на официальном сайте размещается на русском языке, а также может быть размещена на государственном языке Республики Татарстан.</w:t>
      </w:r>
    </w:p>
    <w:p w:rsidR="00C22D46" w:rsidRPr="00C22D46" w:rsidRDefault="00670CF2" w:rsidP="00C22D46">
      <w:pPr>
        <w:widowControl w:val="0"/>
        <w:numPr>
          <w:ilvl w:val="0"/>
          <w:numId w:val="43"/>
        </w:numPr>
        <w:tabs>
          <w:tab w:val="left" w:pos="552"/>
        </w:tabs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lastRenderedPageBreak/>
        <w:t xml:space="preserve">Содержание сайта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 формируется на основе информации, предоставляемой участни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ками образовательного процесса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3"/>
        </w:numPr>
        <w:tabs>
          <w:tab w:val="left" w:pos="552"/>
        </w:tabs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Подготовка и размещение информационных матери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алов инвариантного блока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регламентируется должност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ными обязанностями сотрудников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ОУ или на основании приказа 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>директора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;</w:t>
      </w:r>
    </w:p>
    <w:p w:rsidR="00C22D46" w:rsidRPr="00C22D46" w:rsidRDefault="00670CF2" w:rsidP="00C22D46">
      <w:pPr>
        <w:widowControl w:val="0"/>
        <w:numPr>
          <w:ilvl w:val="0"/>
          <w:numId w:val="43"/>
        </w:numPr>
        <w:tabs>
          <w:tab w:val="left" w:pos="552"/>
        </w:tabs>
        <w:spacing w:after="0" w:line="269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Сайт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 размещается по адресу с обязательным</w:t>
      </w:r>
      <w:r>
        <w:rPr>
          <w:rFonts w:ascii="Times New Roman" w:eastAsia="Arial Unicode MS" w:hAnsi="Times New Roman"/>
          <w:sz w:val="24"/>
          <w:szCs w:val="24"/>
        </w:rPr>
        <w:t xml:space="preserve"> </w:t>
      </w:r>
      <w:r w:rsidR="00C22D46" w:rsidRPr="00670CF2">
        <w:rPr>
          <w:rFonts w:ascii="Times New Roman" w:eastAsia="Arial Unicode MS" w:hAnsi="Times New Roman"/>
          <w:color w:val="000000"/>
          <w:sz w:val="24"/>
          <w:szCs w:val="24"/>
        </w:rPr>
        <w:t>предоставлением информации об адресе вышестоящему органу управлении образованием.</w:t>
      </w:r>
    </w:p>
    <w:p w:rsidR="00C22D46" w:rsidRPr="00C22D46" w:rsidRDefault="00670CF2" w:rsidP="00C22D46">
      <w:pPr>
        <w:widowControl w:val="0"/>
        <w:numPr>
          <w:ilvl w:val="0"/>
          <w:numId w:val="44"/>
        </w:numPr>
        <w:tabs>
          <w:tab w:val="left" w:pos="552"/>
        </w:tabs>
        <w:spacing w:after="0" w:line="250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Адрес сайта ОУ и адрес электронной почты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 от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ражаются на официальном бланке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ОУ.</w:t>
      </w:r>
    </w:p>
    <w:p w:rsidR="00C22D46" w:rsidRPr="00C22D46" w:rsidRDefault="00670CF2" w:rsidP="00C22D46">
      <w:pPr>
        <w:widowControl w:val="0"/>
        <w:numPr>
          <w:ilvl w:val="0"/>
          <w:numId w:val="44"/>
        </w:numPr>
        <w:tabs>
          <w:tab w:val="left" w:pos="552"/>
        </w:tabs>
        <w:spacing w:after="0" w:line="264" w:lineRule="exact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При изменении Устава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ОУ, локальных нормативных актов и распорядительных документов, образовательных программ производится обновление </w:t>
      </w: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соответствующих разделов сайта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6D622A">
      <w:pPr>
        <w:keepNext/>
        <w:keepLines/>
        <w:widowControl w:val="0"/>
        <w:numPr>
          <w:ilvl w:val="0"/>
          <w:numId w:val="46"/>
        </w:numPr>
        <w:tabs>
          <w:tab w:val="left" w:pos="362"/>
        </w:tabs>
        <w:spacing w:after="0" w:line="274" w:lineRule="exact"/>
        <w:jc w:val="both"/>
        <w:outlineLvl w:val="0"/>
        <w:rPr>
          <w:rFonts w:ascii="Times New Roman" w:eastAsia="Arial Unicode MS" w:hAnsi="Times New Roman"/>
          <w:b/>
          <w:bCs/>
          <w:sz w:val="24"/>
          <w:szCs w:val="24"/>
        </w:rPr>
      </w:pPr>
      <w:bookmarkStart w:id="4" w:name="bookmark4"/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>Ответственность за обес</w:t>
      </w:r>
      <w:r w:rsidR="00670CF2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 xml:space="preserve">печение функционирования сайта </w:t>
      </w:r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>ОУ</w:t>
      </w:r>
      <w:bookmarkEnd w:id="4"/>
    </w:p>
    <w:p w:rsidR="00C22D46" w:rsidRPr="00C22D46" w:rsidRDefault="00C22D46" w:rsidP="00C22D46">
      <w:pPr>
        <w:widowControl w:val="0"/>
        <w:tabs>
          <w:tab w:val="left" w:pos="3869"/>
        </w:tabs>
        <w:spacing w:after="0" w:line="27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4.1. Лица, ответственные за обес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печение функционирования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ОУ несут ответственность </w:t>
      </w:r>
      <w:proofErr w:type="gramStart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за</w:t>
      </w:r>
      <w:proofErr w:type="gramEnd"/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ab/>
        <w:t>.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об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еспечение взаимодействия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с внешними информационно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softHyphen/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>-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телекоммуникационными сетями, с сетью Интернет;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проведение организационно-технических мероприятий по защите информации сайта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от несанкционированного доступа;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инсталляцию программного обеспечения, необходимого для подд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ержания функционирования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в случае аварийной ситуации;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ind w:right="1500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ведение архива информационных материалов и программного обеспечения, необходимого для восс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тановления и инсталляции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регулярное резервное копир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ование данных и настроек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разграничение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 прав доступа к ресурсам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и прав на изменение информации;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74" w:lineRule="exact"/>
        <w:ind w:right="1700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сбор, о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бработка и размещение на сайте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информации в соответствии с требованиями настоящего Положения.</w:t>
      </w:r>
    </w:p>
    <w:p w:rsidR="00C22D46" w:rsidRPr="00C22D46" w:rsidRDefault="00C22D46" w:rsidP="00C22D46">
      <w:pPr>
        <w:widowControl w:val="0"/>
        <w:numPr>
          <w:ilvl w:val="0"/>
          <w:numId w:val="45"/>
        </w:numPr>
        <w:tabs>
          <w:tab w:val="left" w:pos="552"/>
        </w:tabs>
        <w:spacing w:after="0" w:line="274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 xml:space="preserve">Дисциплинарная и иная предусмотренная действующим законодательством Российской Федерации ответственность за качество, своевременность и достоверность информационных материалов возлагается на ответственных лиц назначенных приказом 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>директора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;</w:t>
      </w:r>
    </w:p>
    <w:p w:rsidR="00C22D46" w:rsidRPr="00C22D46" w:rsidRDefault="00C22D46" w:rsidP="00C22D46">
      <w:pPr>
        <w:widowControl w:val="0"/>
        <w:numPr>
          <w:ilvl w:val="0"/>
          <w:numId w:val="45"/>
        </w:numPr>
        <w:tabs>
          <w:tab w:val="left" w:pos="552"/>
        </w:tabs>
        <w:spacing w:after="0" w:line="274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Порядок привлечения к ответственности сотрудников, обеспечивающих создание и функц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ионирование официального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ОУ, устанавливается действующим законодательством Российской Федерации.</w:t>
      </w:r>
    </w:p>
    <w:p w:rsidR="00C22D46" w:rsidRPr="00C22D46" w:rsidRDefault="00C22D46" w:rsidP="00C22D46">
      <w:pPr>
        <w:widowControl w:val="0"/>
        <w:numPr>
          <w:ilvl w:val="0"/>
          <w:numId w:val="45"/>
        </w:numPr>
        <w:tabs>
          <w:tab w:val="left" w:pos="552"/>
        </w:tabs>
        <w:spacing w:after="0" w:line="269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Сотрудник, ответственный за ф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ункционирование сайта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несет ответственность:</w:t>
      </w:r>
    </w:p>
    <w:p w:rsidR="00C22D46" w:rsidRPr="00C22D46" w:rsidRDefault="00670CF2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69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за отсутствие на сайте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 информации, предусмотренной п.2.8 настоящего Положения;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69" w:lineRule="exact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за несвоевременное обновление информации в соответствии с пунктом 3.8 настоящего Положения;</w:t>
      </w:r>
    </w:p>
    <w:p w:rsidR="00C22D46" w:rsidRPr="00C22D46" w:rsidRDefault="00C22D46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54" w:lineRule="exact"/>
        <w:jc w:val="both"/>
        <w:rPr>
          <w:rFonts w:ascii="Times New Roman" w:eastAsia="Arial Unicode MS" w:hAnsi="Times New Roman"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за размещение на сайте ОУ информации, противоречащей пунктам 2.4 и 2.5 настоящего Положения;</w:t>
      </w:r>
    </w:p>
    <w:p w:rsidR="00C22D46" w:rsidRPr="00C22D46" w:rsidRDefault="00670CF2" w:rsidP="00C22D46">
      <w:pPr>
        <w:widowControl w:val="0"/>
        <w:numPr>
          <w:ilvl w:val="0"/>
          <w:numId w:val="41"/>
        </w:numPr>
        <w:tabs>
          <w:tab w:val="left" w:pos="362"/>
        </w:tabs>
        <w:spacing w:after="0" w:line="240" w:lineRule="exact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color w:val="000000"/>
          <w:sz w:val="24"/>
          <w:szCs w:val="24"/>
        </w:rPr>
        <w:t xml:space="preserve">за размещение на сайте </w:t>
      </w:r>
      <w:r w:rsidR="00C22D46" w:rsidRPr="00C22D46">
        <w:rPr>
          <w:rFonts w:ascii="Times New Roman" w:eastAsia="Arial Unicode MS" w:hAnsi="Times New Roman"/>
          <w:color w:val="000000"/>
          <w:sz w:val="24"/>
          <w:szCs w:val="24"/>
        </w:rPr>
        <w:t>ОУ информации, не соответствующей действительности.</w:t>
      </w:r>
    </w:p>
    <w:p w:rsidR="00C22D46" w:rsidRPr="00C22D46" w:rsidRDefault="00C22D46" w:rsidP="006D622A">
      <w:pPr>
        <w:keepNext/>
        <w:keepLines/>
        <w:widowControl w:val="0"/>
        <w:numPr>
          <w:ilvl w:val="0"/>
          <w:numId w:val="46"/>
        </w:numPr>
        <w:tabs>
          <w:tab w:val="left" w:pos="362"/>
        </w:tabs>
        <w:spacing w:after="0" w:line="240" w:lineRule="exact"/>
        <w:jc w:val="both"/>
        <w:outlineLvl w:val="0"/>
        <w:rPr>
          <w:rFonts w:ascii="Times New Roman" w:eastAsia="Arial Unicode MS" w:hAnsi="Times New Roman"/>
          <w:b/>
          <w:bCs/>
          <w:sz w:val="24"/>
          <w:szCs w:val="24"/>
        </w:rPr>
      </w:pPr>
      <w:bookmarkStart w:id="5" w:name="bookmark5"/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>Финансовое, материально</w:t>
      </w:r>
      <w:r w:rsidR="00670CF2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 xml:space="preserve">-техническое обеспечение сайта </w:t>
      </w:r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>ОУ</w:t>
      </w:r>
      <w:bookmarkEnd w:id="5"/>
      <w:r w:rsidRPr="00C22D46">
        <w:rPr>
          <w:rFonts w:ascii="Times New Roman" w:eastAsia="Arial Unicode MS" w:hAnsi="Times New Roman"/>
          <w:b/>
          <w:bCs/>
          <w:color w:val="000000"/>
          <w:sz w:val="24"/>
          <w:szCs w:val="24"/>
        </w:rPr>
        <w:t xml:space="preserve"> </w:t>
      </w:r>
    </w:p>
    <w:p w:rsidR="00C22D46" w:rsidRPr="00C22D46" w:rsidRDefault="00C22D46" w:rsidP="00C22D46">
      <w:pPr>
        <w:keepNext/>
        <w:keepLines/>
        <w:widowControl w:val="0"/>
        <w:tabs>
          <w:tab w:val="left" w:pos="362"/>
        </w:tabs>
        <w:spacing w:after="0" w:line="240" w:lineRule="exact"/>
        <w:jc w:val="both"/>
        <w:outlineLvl w:val="0"/>
        <w:rPr>
          <w:rFonts w:ascii="Times New Roman" w:eastAsia="Arial Unicode MS" w:hAnsi="Times New Roman"/>
          <w:b/>
          <w:bCs/>
          <w:sz w:val="24"/>
          <w:szCs w:val="24"/>
        </w:rPr>
      </w:pP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5.1. Работы по обеспечению функционирования сайт</w:t>
      </w:r>
      <w:r w:rsidR="00670CF2">
        <w:rPr>
          <w:rFonts w:ascii="Times New Roman" w:eastAsia="Arial Unicode MS" w:hAnsi="Times New Roman"/>
          <w:color w:val="000000"/>
          <w:sz w:val="24"/>
          <w:szCs w:val="24"/>
        </w:rPr>
        <w:t xml:space="preserve">а производится за счет средств </w:t>
      </w:r>
      <w:r w:rsidRPr="00C22D46">
        <w:rPr>
          <w:rFonts w:ascii="Times New Roman" w:eastAsia="Arial Unicode MS" w:hAnsi="Times New Roman"/>
          <w:color w:val="000000"/>
          <w:sz w:val="24"/>
          <w:szCs w:val="24"/>
        </w:rPr>
        <w:t>ОУ или за счет привлеченных средств.</w:t>
      </w:r>
    </w:p>
    <w:p w:rsidR="005227BC" w:rsidRPr="00292149" w:rsidRDefault="005227BC" w:rsidP="00820031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5227BC" w:rsidRPr="00292149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EC614CA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5"/>
    <w:multiLevelType w:val="multilevel"/>
    <w:tmpl w:val="00000004"/>
    <w:lvl w:ilvl="0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8"/>
      <w:numFmt w:val="decimal"/>
      <w:lvlText w:val="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07"/>
    <w:multiLevelType w:val="multilevel"/>
    <w:tmpl w:val="00000006"/>
    <w:lvl w:ilvl="0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00000009"/>
    <w:multiLevelType w:val="multilevel"/>
    <w:tmpl w:val="00000008"/>
    <w:lvl w:ilvl="0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7"/>
      <w:numFmt w:val="decimal"/>
      <w:lvlText w:val="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6">
    <w:nsid w:val="0000000B"/>
    <w:multiLevelType w:val="multilevel"/>
    <w:tmpl w:val="0000000A"/>
    <w:lvl w:ilvl="0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7">
    <w:nsid w:val="00C11E6D"/>
    <w:multiLevelType w:val="singleLevel"/>
    <w:tmpl w:val="0B0AF42A"/>
    <w:lvl w:ilvl="0">
      <w:start w:val="4"/>
      <w:numFmt w:val="decimal"/>
      <w:lvlText w:val="2.%1."/>
      <w:legacy w:legacy="1" w:legacySpace="0" w:legacyIndent="489"/>
      <w:lvlJc w:val="left"/>
      <w:rPr>
        <w:rFonts w:ascii="Times New Roman" w:hAnsi="Times New Roman" w:cs="Times New Roman" w:hint="default"/>
      </w:rPr>
    </w:lvl>
  </w:abstractNum>
  <w:abstractNum w:abstractNumId="8">
    <w:nsid w:val="0F502A26"/>
    <w:multiLevelType w:val="singleLevel"/>
    <w:tmpl w:val="6DBC672C"/>
    <w:lvl w:ilvl="0">
      <w:start w:val="4"/>
      <w:numFmt w:val="decimal"/>
      <w:lvlText w:val="1.%1."/>
      <w:legacy w:legacy="1" w:legacySpace="0" w:legacyIndent="586"/>
      <w:lvlJc w:val="left"/>
      <w:rPr>
        <w:rFonts w:ascii="Times New Roman" w:hAnsi="Times New Roman" w:cs="Times New Roman" w:hint="default"/>
      </w:rPr>
    </w:lvl>
  </w:abstractNum>
  <w:abstractNum w:abstractNumId="9">
    <w:nsid w:val="12DF2F4F"/>
    <w:multiLevelType w:val="singleLevel"/>
    <w:tmpl w:val="61E60866"/>
    <w:lvl w:ilvl="0">
      <w:start w:val="14"/>
      <w:numFmt w:val="decimal"/>
      <w:lvlText w:val="2.%1."/>
      <w:legacy w:legacy="1" w:legacySpace="0" w:legacyIndent="869"/>
      <w:lvlJc w:val="left"/>
      <w:rPr>
        <w:rFonts w:ascii="Times New Roman" w:hAnsi="Times New Roman" w:cs="Times New Roman" w:hint="default"/>
      </w:rPr>
    </w:lvl>
  </w:abstractNum>
  <w:abstractNum w:abstractNumId="10">
    <w:nsid w:val="148E4373"/>
    <w:multiLevelType w:val="multilevel"/>
    <w:tmpl w:val="9D48802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11">
    <w:nsid w:val="14A22CEF"/>
    <w:multiLevelType w:val="singleLevel"/>
    <w:tmpl w:val="F42A9896"/>
    <w:lvl w:ilvl="0">
      <w:start w:val="6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12">
    <w:nsid w:val="25741280"/>
    <w:multiLevelType w:val="singleLevel"/>
    <w:tmpl w:val="E4CAC088"/>
    <w:lvl w:ilvl="0">
      <w:start w:val="1"/>
      <w:numFmt w:val="decimal"/>
      <w:lvlText w:val="8.7.%1."/>
      <w:legacy w:legacy="1" w:legacySpace="0" w:legacyIndent="844"/>
      <w:lvlJc w:val="left"/>
      <w:rPr>
        <w:rFonts w:ascii="Times New Roman" w:hAnsi="Times New Roman" w:cs="Times New Roman" w:hint="default"/>
      </w:rPr>
    </w:lvl>
  </w:abstractNum>
  <w:abstractNum w:abstractNumId="13">
    <w:nsid w:val="2E1044F4"/>
    <w:multiLevelType w:val="singleLevel"/>
    <w:tmpl w:val="F740ED4C"/>
    <w:lvl w:ilvl="0">
      <w:start w:val="10"/>
      <w:numFmt w:val="decimal"/>
      <w:lvlText w:val="2.%1."/>
      <w:legacy w:legacy="1" w:legacySpace="0" w:legacyIndent="648"/>
      <w:lvlJc w:val="left"/>
      <w:rPr>
        <w:rFonts w:ascii="Times New Roman" w:hAnsi="Times New Roman" w:cs="Times New Roman" w:hint="default"/>
      </w:rPr>
    </w:lvl>
  </w:abstractNum>
  <w:abstractNum w:abstractNumId="14">
    <w:nsid w:val="3258179A"/>
    <w:multiLevelType w:val="singleLevel"/>
    <w:tmpl w:val="4F9A5610"/>
    <w:lvl w:ilvl="0">
      <w:start w:val="6"/>
      <w:numFmt w:val="decimal"/>
      <w:lvlText w:val="1.%1."/>
      <w:legacy w:legacy="1" w:legacySpace="0" w:legacyIndent="490"/>
      <w:lvlJc w:val="left"/>
      <w:rPr>
        <w:rFonts w:ascii="Times New Roman" w:hAnsi="Times New Roman" w:cs="Times New Roman" w:hint="default"/>
      </w:rPr>
    </w:lvl>
  </w:abstractNum>
  <w:abstractNum w:abstractNumId="15">
    <w:nsid w:val="33A44F79"/>
    <w:multiLevelType w:val="singleLevel"/>
    <w:tmpl w:val="4926A1AA"/>
    <w:lvl w:ilvl="0">
      <w:start w:val="18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16">
    <w:nsid w:val="3D6336E4"/>
    <w:multiLevelType w:val="singleLevel"/>
    <w:tmpl w:val="2514F94E"/>
    <w:lvl w:ilvl="0">
      <w:start w:val="8"/>
      <w:numFmt w:val="decimal"/>
      <w:lvlText w:val="7.%1."/>
      <w:legacy w:legacy="1" w:legacySpace="0" w:legacyIndent="672"/>
      <w:lvlJc w:val="left"/>
      <w:rPr>
        <w:rFonts w:ascii="Times New Roman" w:hAnsi="Times New Roman" w:cs="Times New Roman" w:hint="default"/>
      </w:rPr>
    </w:lvl>
  </w:abstractNum>
  <w:abstractNum w:abstractNumId="17">
    <w:nsid w:val="4E513433"/>
    <w:multiLevelType w:val="singleLevel"/>
    <w:tmpl w:val="89F05FCE"/>
    <w:lvl w:ilvl="0">
      <w:start w:val="1"/>
      <w:numFmt w:val="decimal"/>
      <w:lvlText w:val="3.%1."/>
      <w:legacy w:legacy="1" w:legacySpace="0" w:legacyIndent="528"/>
      <w:lvlJc w:val="left"/>
      <w:rPr>
        <w:rFonts w:ascii="Times New Roman" w:hAnsi="Times New Roman" w:cs="Times New Roman" w:hint="default"/>
      </w:rPr>
    </w:lvl>
  </w:abstractNum>
  <w:abstractNum w:abstractNumId="18">
    <w:nsid w:val="52BC4C15"/>
    <w:multiLevelType w:val="singleLevel"/>
    <w:tmpl w:val="0C9ABD08"/>
    <w:lvl w:ilvl="0">
      <w:start w:val="3"/>
      <w:numFmt w:val="decimal"/>
      <w:lvlText w:val="7.%1."/>
      <w:legacy w:legacy="1" w:legacySpace="0" w:legacyIndent="533"/>
      <w:lvlJc w:val="left"/>
      <w:rPr>
        <w:rFonts w:ascii="Times New Roman" w:hAnsi="Times New Roman" w:cs="Times New Roman" w:hint="default"/>
      </w:rPr>
    </w:lvl>
  </w:abstractNum>
  <w:abstractNum w:abstractNumId="19">
    <w:nsid w:val="536044A9"/>
    <w:multiLevelType w:val="singleLevel"/>
    <w:tmpl w:val="82C8D10E"/>
    <w:lvl w:ilvl="0">
      <w:start w:val="3"/>
      <w:numFmt w:val="decimal"/>
      <w:lvlText w:val="9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20">
    <w:nsid w:val="536C2FA0"/>
    <w:multiLevelType w:val="singleLevel"/>
    <w:tmpl w:val="76D42C96"/>
    <w:lvl w:ilvl="0">
      <w:start w:val="1"/>
      <w:numFmt w:val="decimal"/>
      <w:lvlText w:val="8.%1."/>
      <w:legacy w:legacy="1" w:legacySpace="0" w:legacyIndent="629"/>
      <w:lvlJc w:val="left"/>
      <w:rPr>
        <w:rFonts w:ascii="Times New Roman" w:hAnsi="Times New Roman" w:cs="Times New Roman" w:hint="default"/>
      </w:rPr>
    </w:lvl>
  </w:abstractNum>
  <w:abstractNum w:abstractNumId="21">
    <w:nsid w:val="564E2BFA"/>
    <w:multiLevelType w:val="singleLevel"/>
    <w:tmpl w:val="BCEC3600"/>
    <w:lvl w:ilvl="0">
      <w:start w:val="6"/>
      <w:numFmt w:val="decimal"/>
      <w:lvlText w:val="2.%1."/>
      <w:legacy w:legacy="1" w:legacySpace="0" w:legacyIndent="585"/>
      <w:lvlJc w:val="left"/>
      <w:rPr>
        <w:rFonts w:ascii="Times New Roman" w:hAnsi="Times New Roman" w:cs="Times New Roman" w:hint="default"/>
      </w:rPr>
    </w:lvl>
  </w:abstractNum>
  <w:abstractNum w:abstractNumId="22">
    <w:nsid w:val="565B3C25"/>
    <w:multiLevelType w:val="singleLevel"/>
    <w:tmpl w:val="33C42D84"/>
    <w:lvl w:ilvl="0">
      <w:start w:val="8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23">
    <w:nsid w:val="57517BA4"/>
    <w:multiLevelType w:val="singleLevel"/>
    <w:tmpl w:val="207ECD64"/>
    <w:lvl w:ilvl="0">
      <w:start w:val="16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24">
    <w:nsid w:val="5C9C2468"/>
    <w:multiLevelType w:val="singleLevel"/>
    <w:tmpl w:val="D362125C"/>
    <w:lvl w:ilvl="0">
      <w:start w:val="1"/>
      <w:numFmt w:val="decimal"/>
      <w:lvlText w:val="6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25">
    <w:nsid w:val="62A52732"/>
    <w:multiLevelType w:val="singleLevel"/>
    <w:tmpl w:val="BCB29D58"/>
    <w:lvl w:ilvl="0">
      <w:start w:val="1"/>
      <w:numFmt w:val="decimal"/>
      <w:lvlText w:val="5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26">
    <w:nsid w:val="63132E3B"/>
    <w:multiLevelType w:val="singleLevel"/>
    <w:tmpl w:val="88FED76E"/>
    <w:lvl w:ilvl="0">
      <w:start w:val="4"/>
      <w:numFmt w:val="decimal"/>
      <w:lvlText w:val="8.%1."/>
      <w:legacy w:legacy="1" w:legacySpace="0" w:legacyIndent="509"/>
      <w:lvlJc w:val="left"/>
      <w:rPr>
        <w:rFonts w:ascii="Times New Roman" w:hAnsi="Times New Roman" w:cs="Times New Roman" w:hint="default"/>
      </w:rPr>
    </w:lvl>
  </w:abstractNum>
  <w:abstractNum w:abstractNumId="27">
    <w:nsid w:val="6DC62136"/>
    <w:multiLevelType w:val="singleLevel"/>
    <w:tmpl w:val="8C24C0C6"/>
    <w:lvl w:ilvl="0">
      <w:start w:val="3"/>
      <w:numFmt w:val="decimal"/>
      <w:lvlText w:val="1.%1."/>
      <w:legacy w:legacy="1" w:legacySpace="0" w:legacyIndent="456"/>
      <w:lvlJc w:val="left"/>
      <w:rPr>
        <w:rFonts w:ascii="Times New Roman" w:hAnsi="Times New Roman" w:cs="Times New Roman" w:hint="default"/>
      </w:rPr>
    </w:lvl>
  </w:abstractNum>
  <w:abstractNum w:abstractNumId="28">
    <w:nsid w:val="74AB2555"/>
    <w:multiLevelType w:val="singleLevel"/>
    <w:tmpl w:val="A87066F0"/>
    <w:lvl w:ilvl="0">
      <w:start w:val="17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29">
    <w:nsid w:val="7B9F639E"/>
    <w:multiLevelType w:val="singleLevel"/>
    <w:tmpl w:val="F75C1036"/>
    <w:lvl w:ilvl="0">
      <w:start w:val="7"/>
      <w:numFmt w:val="decimal"/>
      <w:lvlText w:val="2.%1.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279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27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7"/>
  </w:num>
  <w:num w:numId="6">
    <w:abstractNumId w:val="8"/>
  </w:num>
  <w:num w:numId="7">
    <w:abstractNumId w:val="14"/>
  </w:num>
  <w:num w:numId="8">
    <w:abstractNumId w:val="7"/>
  </w:num>
  <w:num w:numId="9">
    <w:abstractNumId w:val="7"/>
    <w:lvlOverride w:ilvl="0">
      <w:lvl w:ilvl="0">
        <w:start w:val="5"/>
        <w:numFmt w:val="decimal"/>
        <w:lvlText w:val="2.%1."/>
        <w:legacy w:legacy="1" w:legacySpace="0" w:legacyIndent="585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21"/>
  </w:num>
  <w:num w:numId="11">
    <w:abstractNumId w:val="29"/>
  </w:num>
  <w:num w:numId="12">
    <w:abstractNumId w:val="29"/>
    <w:lvlOverride w:ilvl="0">
      <w:lvl w:ilvl="0">
        <w:start w:val="8"/>
        <w:numFmt w:val="decimal"/>
        <w:lvlText w:val="2.%1."/>
        <w:legacy w:legacy="1" w:legacySpace="0" w:legacyIndent="720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29"/>
    <w:lvlOverride w:ilvl="0">
      <w:lvl w:ilvl="0">
        <w:start w:val="9"/>
        <w:numFmt w:val="decimal"/>
        <w:lvlText w:val="2.%1."/>
        <w:legacy w:legacy="1" w:legacySpace="0" w:legacyIndent="79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293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13"/>
  </w:num>
  <w:num w:numId="16">
    <w:abstractNumId w:val="13"/>
    <w:lvlOverride w:ilvl="0">
      <w:lvl w:ilvl="0">
        <w:start w:val="10"/>
        <w:numFmt w:val="decimal"/>
        <w:lvlText w:val="2.%1."/>
        <w:legacy w:legacy="1" w:legacySpace="0" w:legacyIndent="807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13"/>
    <w:lvlOverride w:ilvl="0">
      <w:lvl w:ilvl="0">
        <w:start w:val="10"/>
        <w:numFmt w:val="decimal"/>
        <w:lvlText w:val="2.%1."/>
        <w:legacy w:legacy="1" w:legacySpace="0" w:legacyIndent="653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9"/>
  </w:num>
  <w:num w:numId="19">
    <w:abstractNumId w:val="23"/>
  </w:num>
  <w:num w:numId="20">
    <w:abstractNumId w:val="28"/>
  </w:num>
  <w:num w:numId="21">
    <w:abstractNumId w:val="15"/>
  </w:num>
  <w:num w:numId="22">
    <w:abstractNumId w:val="15"/>
    <w:lvlOverride w:ilvl="0">
      <w:lvl w:ilvl="0">
        <w:start w:val="18"/>
        <w:numFmt w:val="decimal"/>
        <w:lvlText w:val="2.%1."/>
        <w:legacy w:legacy="1" w:legacySpace="0" w:legacyIndent="806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15"/>
    <w:lvlOverride w:ilvl="0">
      <w:lvl w:ilvl="0">
        <w:start w:val="18"/>
        <w:numFmt w:val="decimal"/>
        <w:lvlText w:val="2.%1."/>
        <w:legacy w:legacy="1" w:legacySpace="0" w:legacyIndent="691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17"/>
  </w:num>
  <w:num w:numId="25">
    <w:abstractNumId w:val="25"/>
  </w:num>
  <w:num w:numId="26">
    <w:abstractNumId w:val="24"/>
  </w:num>
  <w:num w:numId="27">
    <w:abstractNumId w:val="18"/>
  </w:num>
  <w:num w:numId="28">
    <w:abstractNumId w:val="18"/>
    <w:lvlOverride w:ilvl="0">
      <w:lvl w:ilvl="0">
        <w:start w:val="4"/>
        <w:numFmt w:val="decimal"/>
        <w:lvlText w:val="7.%1."/>
        <w:legacy w:legacy="1" w:legacySpace="0" w:legacyIndent="533"/>
        <w:lvlJc w:val="left"/>
        <w:rPr>
          <w:rFonts w:ascii="Times New Roman" w:hAnsi="Times New Roman" w:cs="Times New Roman" w:hint="default"/>
        </w:rPr>
      </w:lvl>
    </w:lvlOverride>
  </w:num>
  <w:num w:numId="29">
    <w:abstractNumId w:val="16"/>
  </w:num>
  <w:num w:numId="30">
    <w:abstractNumId w:val="20"/>
  </w:num>
  <w:num w:numId="31">
    <w:abstractNumId w:val="20"/>
    <w:lvlOverride w:ilvl="0">
      <w:lvl w:ilvl="0">
        <w:start w:val="1"/>
        <w:numFmt w:val="decimal"/>
        <w:lvlText w:val="8.%1."/>
        <w:legacy w:legacy="1" w:legacySpace="0" w:legacyIndent="513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26"/>
  </w:num>
  <w:num w:numId="33">
    <w:abstractNumId w:val="11"/>
  </w:num>
  <w:num w:numId="34">
    <w:abstractNumId w:val="12"/>
  </w:num>
  <w:num w:numId="35">
    <w:abstractNumId w:val="12"/>
    <w:lvlOverride w:ilvl="0">
      <w:lvl w:ilvl="0">
        <w:start w:val="1"/>
        <w:numFmt w:val="decimal"/>
        <w:lvlText w:val="8.7.%1."/>
        <w:legacy w:legacy="1" w:legacySpace="0" w:legacyIndent="759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22"/>
  </w:num>
  <w:num w:numId="37">
    <w:abstractNumId w:val="19"/>
  </w:num>
  <w:num w:numId="38">
    <w:abstractNumId w:val="19"/>
    <w:lvlOverride w:ilvl="0">
      <w:lvl w:ilvl="0">
        <w:start w:val="3"/>
        <w:numFmt w:val="decimal"/>
        <w:lvlText w:val="9.%1."/>
        <w:legacy w:legacy="1" w:legacySpace="0" w:legacyIndent="509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19"/>
    <w:lvlOverride w:ilvl="0">
      <w:lvl w:ilvl="0">
        <w:start w:val="3"/>
        <w:numFmt w:val="decimal"/>
        <w:lvlText w:val="9.%1."/>
        <w:legacy w:legacy="1" w:legacySpace="0" w:legacyIndent="715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1"/>
  </w:num>
  <w:num w:numId="41">
    <w:abstractNumId w:val="2"/>
  </w:num>
  <w:num w:numId="42">
    <w:abstractNumId w:val="3"/>
  </w:num>
  <w:num w:numId="43">
    <w:abstractNumId w:val="4"/>
  </w:num>
  <w:num w:numId="44">
    <w:abstractNumId w:val="5"/>
  </w:num>
  <w:num w:numId="45">
    <w:abstractNumId w:val="6"/>
  </w:num>
  <w:num w:numId="46">
    <w:abstractNumId w:val="10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1F6A21"/>
    <w:rsid w:val="00292149"/>
    <w:rsid w:val="00352F26"/>
    <w:rsid w:val="005227BC"/>
    <w:rsid w:val="005E0875"/>
    <w:rsid w:val="00670CF2"/>
    <w:rsid w:val="0069199E"/>
    <w:rsid w:val="006C1847"/>
    <w:rsid w:val="006D13A3"/>
    <w:rsid w:val="006D622A"/>
    <w:rsid w:val="00820031"/>
    <w:rsid w:val="008B5F14"/>
    <w:rsid w:val="00AE32ED"/>
    <w:rsid w:val="00C22D46"/>
    <w:rsid w:val="00CA43C2"/>
    <w:rsid w:val="00D613A0"/>
    <w:rsid w:val="00FA07AF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F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6A2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F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6A2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907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6065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2021-10-01T17:28:00Z</cp:lastPrinted>
  <dcterms:created xsi:type="dcterms:W3CDTF">2021-11-08T18:11:00Z</dcterms:created>
  <dcterms:modified xsi:type="dcterms:W3CDTF">2021-11-08T18:11:00Z</dcterms:modified>
</cp:coreProperties>
</file>